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1528182" name="019f3ba8-925e-7aa4-9992-585e7c9ddb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514230" name="019f3ba8-925e-7aa4-9992-585e7c9ddb5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3493142" name="019f3bc1-ac62-7ada-a44d-8691cb87d2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242661" name="019f3bc1-ac62-7ada-a44d-8691cb87d2c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UG-2.OG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1372143" name="019f3bcc-c845-71a5-b517-b8c0957771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675331" name="019f3bcc-c845-71a5-b517-b8c0957771e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0569877" name="019f3bd9-140e-7a2b-beb0-e8012468b4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756073" name="019f3bd9-140e-7a2b-beb0-e8012468b4b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2213239" name="019f3ba6-473d-754b-9b80-96b86151f9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831859" name="019f3ba6-473d-754b-9b80-96b86151f91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9721468" name="019f3bae-5ae0-7cda-9351-bb97f11458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788134" name="019f3bae-5ae0-7cda-9351-bb97f114588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UG-2.OG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7874430" name="019f3bcd-d193-706b-a261-5757d36fd9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277164" name="019f3bcd-d193-706b-a261-5757d36fd90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5990614" name="019f3bda-077c-7ceb-bc4c-ee7320278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02070" name="019f3bda-077c-7ceb-bc4c-ee7320278b8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0713138" name="019f3ba6-dedd-75b0-bb2e-7477186824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681280" name="019f3ba6-dedd-75b0-bb2e-74771868249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2042528" name="019f3baf-7d20-7a56-b45a-3c49cec785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133371" name="019f3baf-7d20-7a56-b45a-3c49cec7850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9954381" name="019f3bc0-04e3-7079-a5bc-925ee47709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082155" name="019f3bc0-04e3-7079-a5bc-925ee47709a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9364897" name="019f3bc2-c2bf-72de-808e-cf5e7e749b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137644" name="019f3bc2-c2bf-72de-808e-cf5e7e749b6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6025336" name="019f3bdb-4ef4-74a3-b0e2-1d33783e3c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822200" name="019f3bdb-4ef4-74a3-b0e2-1d33783e3c8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624673" name="019f3ba7-281d-7a4b-9a44-a17063ee76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963409" name="019f3ba7-281d-7a4b-9a44-a17063ee769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7581787" name="019f3bb0-0531-7a32-9e68-5d519e15d5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769858" name="019f3bb0-0531-7a32-9e68-5d519e15d5b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4790599" name="019f3bb1-61b4-7887-b2aa-c0143e1c41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123178" name="019f3bb1-61b4-7887-b2aa-c0143e1c411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5785026" name="019f3bc0-971a-7d43-b250-3faf1ac063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457560" name="019f3bc0-971a-7d43-b250-3faf1ac0633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9794514" name="019f3bc3-558f-7339-a43b-fd57cf496a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722441" name="019f3bc3-558f-7339-a43b-fd57cf496a1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und Wohnbereich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6207981" name="019f3bdf-7c8a-78b8-9f44-28f090f3c0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560634" name="019f3bdf-7c8a-78b8-9f44-28f090f3c04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1471860" name="019f3ba7-9b53-7b7e-bcfe-d8dc21e62f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96576" name="019f3ba7-9b53-7b7e-bcfe-d8dc21e62f2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3267188" name="019f3bb0-789e-7ed3-9b5b-e9278c61b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554112" name="019f3bb0-789e-7ed3-9b5b-e9278c61b5a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2419590" name="019f3bb2-9b3e-7b76-91db-b937c17405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17845" name="019f3bb2-9b3e-7b76-91db-b937c174059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8389333" name="019f3bc1-0c2c-7854-a3dc-e4d404c732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065498" name="019f3bc1-0c2c-7854-a3dc-e4d404c732c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2558956" name="019f3bc4-18bd-7de9-a174-c06860b927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988786" name="019f3bc4-18bd-7de9-a174-c06860b9275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7558684" name="019f3bc4-8949-710e-ae3d-ef5b68a26f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227250" name="019f3bc4-8949-710e-ae3d-ef5b68a26f9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4985799" name="019f3bc5-2a03-7064-817e-52e5aa6541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358616" name="019f3bc5-2a03-7064-817e-52e5aa65416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Kellergeschoss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1395245" name="019f3bd4-100b-7526-bce4-7160d76fe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49486" name="019f3bd4-100b-7526-bce4-7160d76fef1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8761680" name="019f3bb5-d5a5-78fb-962b-c2877de771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736980" name="019f3bb5-d5a5-78fb-962b-c2877de7713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091697" name="019f3bb8-b55b-73a4-8fe6-e02ee6cbe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171025" name="019f3bb8-b55b-73a4-8fe6-e02ee6cbea6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Kellergeschoss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9587543" name="019f3bd1-354d-7144-b522-cd671c6178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830634" name="019f3bd1-354d-7144-b522-cd671c61789b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gesamtes Gebäude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6440987" name="019f3bc5-e4c5-73ac-8aa2-aaee34f4b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619521" name="019f3bc5-e4c5-73ac-8aa2-aaee34f4b9af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0955737" name="019f3bc2-53a5-7e4a-a537-4687da524a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368782" name="019f3bc2-53a5-7e4a-a537-4687da524a4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9110358" name="019f3be6-d185-7ea1-b78d-df8d475dde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394915" name="019f3be6-d185-7ea1-b78d-df8d475dde5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Vordach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2094391" name="019f3be4-eb41-7477-9e31-753eb4ba05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694289" name="019f3be4-eb41-7477-9e31-753eb4ba058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2119821" name="019f3ba5-8967-7b2b-bfa7-e38338f819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367138" name="019f3ba5-8967-7b2b-bfa7-e38338f8197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2669977" name="019f3be7-9c16-7bc8-8d33-e2c6dc6a27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698552" name="019f3be7-9c16-7bc8-8d33-e2c6dc6a27b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p>
            <w:pPr>
              <w:spacing w:before="0" w:after="0" w:line="240" w:lineRule="auto"/>
            </w:pPr>
            <w:r>
              <w:t>Einbau neueren Datums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536278" name="019f3bb4-e2b1-7b5e-97fa-b630c14645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83023" name="019f3bb4-e2b1-7b5e-97fa-b630c14645f5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Stockwerk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p>
            <w:pPr>
              <w:spacing w:before="0" w:after="0" w:line="240" w:lineRule="auto"/>
            </w:pPr>
            <w:r>
              <w:t>Einbau neueren Datums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9188190" name="019f3bbe-2de8-7e73-9e76-c04d6a59f1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414377" name="019f3bbe-2de8-7e73-9e76-c04d6a59f14e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p>
            <w:pPr>
              <w:spacing w:before="0" w:after="0" w:line="240" w:lineRule="auto"/>
            </w:pPr>
            <w:r>
              <w:t>Einbau neueren Datums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7111420" name="019f3be2-b14a-7133-b235-fa0839b4a5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840483" name="019f3be2-b14a-7133-b235-fa0839b4a5e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3888830" name="019f3bca-2291-7f1c-a5d6-2652385be2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484095" name="019f3bca-2291-7f1c-a5d6-2652385be21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Abzug</w:t>
            </w:r>
          </w:p>
        </w:tc>
        <w:tc>
          <w:p>
            <w:pPr>
              <w:spacing w:before="0" w:after="0" w:line="240" w:lineRule="auto"/>
            </w:pPr>
            <w:r>
              <w:t>Rohranschlüsse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1687719" name="019f3bd4-c80e-7f64-805e-9cdad95169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347935" name="019f3bd4-c80e-7f64-805e-9cdad9516955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wahrscheinlich ganzes Haus</w:t>
            </w:r>
          </w:p>
          <w:p>
            <w:pPr>
              <w:spacing w:before="0" w:after="0" w:line="240" w:lineRule="auto"/>
            </w:pPr>
            <w:r>
              <w:t>DG-UG</w:t>
            </w:r>
          </w:p>
        </w:tc>
        <w:tc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3229951" name="019f3bd6-db88-7fe6-8ca8-c4bc742449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735485" name="019f3bd6-db88-7fe6-8ca8-c4bc74244928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Via della Staziun 10, Rhäzüns</w:t>
          </w:r>
        </w:p>
        <w:p>
          <w:pPr>
            <w:spacing w:before="0" w:after="0"/>
          </w:pPr>
          <w:r>
            <w:t>1061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